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im Sträler 38, Zürich </w:t>
          </w:r>
        </w:p>
        <w:p>
          <w:pPr>
            <w:spacing w:before="0" w:after="0"/>
          </w:pPr>
          <w:r>
            <w:t>770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